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Langenmattstrasse 60, 8617 Mönchaltorf </w:t>
          </w:r>
        </w:p>
        <w:p>
          <w:pPr>
            <w:spacing w:before="0" w:after="0"/>
          </w:pPr>
          <w:r>
            <w:t>257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